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tbl>
      <w:tblPr>
        <w:tblStyle w:val="TableGrid"/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Female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Difference (S.E.)</w:t>
            </w:r>
          </w:p>
        </w:tc>
      </w:tr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Owns livestock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0.31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0.41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-0.09***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(0.45)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(0.48)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(0.01)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